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F6B70" w14:textId="75B90B6E" w:rsidR="009A57DE" w:rsidRDefault="009A57DE">
      <w:pPr>
        <w:rPr>
          <w:b/>
          <w:sz w:val="44"/>
          <w:szCs w:val="44"/>
        </w:rPr>
      </w:pPr>
    </w:p>
    <w:p w14:paraId="56F860F0" w14:textId="11ABB946" w:rsidR="009A57DE" w:rsidRDefault="009A57DE">
      <w:pPr>
        <w:rPr>
          <w:b/>
          <w:sz w:val="44"/>
          <w:szCs w:val="44"/>
        </w:rPr>
      </w:pPr>
    </w:p>
    <w:tbl>
      <w:tblPr>
        <w:tblW w:w="4916" w:type="pct"/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8974"/>
      </w:tblGrid>
      <w:tr w:rsidR="009A57DE" w:rsidRPr="00DD3DFA" w14:paraId="3F54EB43" w14:textId="77777777" w:rsidTr="00841022">
        <w:trPr>
          <w:trHeight w:val="284"/>
        </w:trPr>
        <w:tc>
          <w:tcPr>
            <w:tcW w:w="7881" w:type="dxa"/>
            <w:shd w:val="clear" w:color="auto" w:fill="auto"/>
          </w:tcPr>
          <w:p w14:paraId="7A544EFA" w14:textId="1DD50898" w:rsidR="00CF7165" w:rsidRDefault="00C523FB" w:rsidP="007C74F0">
            <w:pPr>
              <w:pStyle w:val="Tabelnormaal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  <w:r w:rsidRPr="00C523FB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Plannings</w:t>
            </w:r>
            <w:r w:rsidR="006B3595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applicatie</w:t>
            </w:r>
            <w:r w:rsidRPr="00C523FB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 xml:space="preserve"> </w:t>
            </w:r>
            <w:r w:rsidR="006B3595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Programmeren en Plannen</w:t>
            </w:r>
          </w:p>
          <w:p w14:paraId="3339A718" w14:textId="7FB105E2" w:rsidR="009A57DE" w:rsidRPr="00DD3DFA" w:rsidRDefault="00C523FB" w:rsidP="00CF7165">
            <w:pPr>
              <w:pStyle w:val="Tabelnormaal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  <w:r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Formulier D-</w:t>
            </w:r>
            <w:r w:rsidR="00CF7165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 xml:space="preserve"> </w:t>
            </w:r>
            <w:proofErr w:type="spellStart"/>
            <w:r w:rsidR="00CF7165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C</w:t>
            </w:r>
            <w:r w:rsidR="007C74F0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onformiteitenlijst</w:t>
            </w:r>
            <w:proofErr w:type="spellEnd"/>
            <w:r w:rsidR="007C74F0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 xml:space="preserve"> </w:t>
            </w:r>
            <w:r w:rsidR="00595DA2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>Minimumeisen</w:t>
            </w:r>
            <w:r w:rsidR="007C74F0">
              <w:rPr>
                <w:rFonts w:ascii="Corbel" w:hAnsi="Corbel" w:cs="Times New Roman"/>
                <w:b/>
                <w:color w:val="auto"/>
                <w:sz w:val="36"/>
                <w:szCs w:val="36"/>
              </w:rPr>
              <w:t xml:space="preserve"> </w:t>
            </w:r>
          </w:p>
          <w:p w14:paraId="45CC1D7C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4293E8C0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</w:tc>
      </w:tr>
      <w:tr w:rsidR="009A57DE" w:rsidRPr="00DD3DFA" w14:paraId="685F4679" w14:textId="77777777" w:rsidTr="00841022">
        <w:trPr>
          <w:trHeight w:val="567"/>
        </w:trPr>
        <w:tc>
          <w:tcPr>
            <w:tcW w:w="7881" w:type="dxa"/>
            <w:shd w:val="clear" w:color="auto" w:fill="auto"/>
            <w:vAlign w:val="bottom"/>
          </w:tcPr>
          <w:p w14:paraId="169C2214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28FC5B0F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743E0E36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0BB41D90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669F72D9" w14:textId="77777777" w:rsidR="007C74F0" w:rsidRPr="007C74F0" w:rsidRDefault="007C74F0" w:rsidP="007C74F0">
            <w:pPr>
              <w:pStyle w:val="Tabelnorma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right="365"/>
              <w:rPr>
                <w:rFonts w:ascii="Corbel" w:hAnsi="Corbel" w:cs="Times New Roman"/>
                <w:b/>
                <w:color w:val="auto"/>
                <w:sz w:val="24"/>
                <w:szCs w:val="24"/>
              </w:rPr>
            </w:pPr>
            <w:r w:rsidRPr="007C74F0">
              <w:rPr>
                <w:rFonts w:ascii="Corbel" w:hAnsi="Corbel" w:cs="Times New Roman"/>
                <w:b/>
                <w:color w:val="auto"/>
                <w:sz w:val="24"/>
                <w:szCs w:val="24"/>
              </w:rPr>
              <w:t>Deze verklaring dient door de Inschrijver naar waarheid te worden ingevuld en dient te worden ondertekend.</w:t>
            </w:r>
          </w:p>
          <w:p w14:paraId="0E05EF56" w14:textId="77777777" w:rsidR="007C74F0" w:rsidRPr="007C74F0" w:rsidRDefault="007C74F0" w:rsidP="007C74F0">
            <w:pPr>
              <w:pStyle w:val="Tabelnorma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right="365"/>
              <w:rPr>
                <w:rFonts w:ascii="Corbel" w:hAnsi="Corbel" w:cs="Times New Roman"/>
                <w:b/>
                <w:color w:val="auto"/>
                <w:sz w:val="24"/>
                <w:szCs w:val="24"/>
              </w:rPr>
            </w:pPr>
          </w:p>
          <w:p w14:paraId="17DEDF2D" w14:textId="693C8E52" w:rsidR="009A57DE" w:rsidRPr="007C74F0" w:rsidRDefault="007C74F0" w:rsidP="007C74F0">
            <w:pPr>
              <w:pStyle w:val="Tabelnorma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426" w:right="365"/>
              <w:jc w:val="left"/>
              <w:rPr>
                <w:rFonts w:ascii="Corbel" w:hAnsi="Corbel" w:cs="Times New Roman"/>
                <w:b/>
                <w:color w:val="auto"/>
                <w:sz w:val="24"/>
                <w:szCs w:val="24"/>
              </w:rPr>
            </w:pPr>
            <w:r w:rsidRPr="007C74F0">
              <w:rPr>
                <w:rFonts w:ascii="Corbel" w:hAnsi="Corbel" w:cs="Times New Roman"/>
                <w:b/>
                <w:color w:val="auto"/>
                <w:sz w:val="24"/>
                <w:szCs w:val="24"/>
              </w:rPr>
              <w:t xml:space="preserve">Hiermee verklaart Inschrijver ondubbelzinnig met de strekking van het antwoord “JA” te voldoen aan de gestelde </w:t>
            </w:r>
            <w:r w:rsidR="00595DA2" w:rsidRPr="007C74F0">
              <w:rPr>
                <w:rFonts w:ascii="Corbel" w:hAnsi="Corbel" w:cs="Times New Roman"/>
                <w:b/>
                <w:color w:val="auto"/>
                <w:sz w:val="24"/>
                <w:szCs w:val="24"/>
              </w:rPr>
              <w:t>Minimumeisen</w:t>
            </w:r>
            <w:r w:rsidRPr="007C74F0">
              <w:rPr>
                <w:rFonts w:ascii="Corbel" w:hAnsi="Corbel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3F21C6">
              <w:rPr>
                <w:rFonts w:ascii="Corbel" w:hAnsi="Corbel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14:paraId="5C248E39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  <w:p w14:paraId="0171087D" w14:textId="77777777" w:rsidR="009A57DE" w:rsidRPr="00DD3DFA" w:rsidRDefault="009A57DE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</w:tc>
      </w:tr>
      <w:tr w:rsidR="007C74F0" w:rsidRPr="00DD3DFA" w14:paraId="4E7C7185" w14:textId="77777777" w:rsidTr="00841022">
        <w:trPr>
          <w:trHeight w:val="567"/>
        </w:trPr>
        <w:tc>
          <w:tcPr>
            <w:tcW w:w="7881" w:type="dxa"/>
            <w:shd w:val="clear" w:color="auto" w:fill="auto"/>
            <w:vAlign w:val="bottom"/>
          </w:tcPr>
          <w:p w14:paraId="3CA62F96" w14:textId="77777777" w:rsidR="007C74F0" w:rsidRPr="00DD3DFA" w:rsidRDefault="007C74F0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</w:tc>
      </w:tr>
      <w:tr w:rsidR="007C74F0" w:rsidRPr="00DD3DFA" w14:paraId="76EF43D5" w14:textId="77777777" w:rsidTr="00841022">
        <w:trPr>
          <w:trHeight w:val="567"/>
        </w:trPr>
        <w:tc>
          <w:tcPr>
            <w:tcW w:w="7881" w:type="dxa"/>
            <w:shd w:val="clear" w:color="auto" w:fill="auto"/>
            <w:vAlign w:val="bottom"/>
          </w:tcPr>
          <w:p w14:paraId="249EB0BF" w14:textId="77777777" w:rsidR="007C74F0" w:rsidRPr="00DD3DFA" w:rsidRDefault="007C74F0" w:rsidP="00841022">
            <w:pPr>
              <w:pStyle w:val="Tabelnormaal"/>
              <w:spacing w:after="0"/>
              <w:jc w:val="left"/>
              <w:rPr>
                <w:rFonts w:ascii="Corbel" w:hAnsi="Corbel" w:cs="Times New Roman"/>
                <w:b/>
                <w:color w:val="auto"/>
                <w:sz w:val="36"/>
                <w:szCs w:val="36"/>
              </w:rPr>
            </w:pPr>
          </w:p>
        </w:tc>
      </w:tr>
    </w:tbl>
    <w:p w14:paraId="03EF5CFE" w14:textId="10CF3659" w:rsidR="009A57DE" w:rsidRDefault="009A57DE">
      <w:pPr>
        <w:rPr>
          <w:b/>
          <w:sz w:val="44"/>
          <w:szCs w:val="44"/>
        </w:rPr>
      </w:pPr>
    </w:p>
    <w:p w14:paraId="78649F0A" w14:textId="47363101" w:rsidR="009A57DE" w:rsidRDefault="009A57DE">
      <w:pPr>
        <w:rPr>
          <w:b/>
          <w:sz w:val="44"/>
          <w:szCs w:val="44"/>
        </w:rPr>
      </w:pPr>
    </w:p>
    <w:p w14:paraId="0502BC46" w14:textId="54FD72CA" w:rsidR="009A57DE" w:rsidRDefault="009A57DE">
      <w:pPr>
        <w:rPr>
          <w:b/>
          <w:sz w:val="44"/>
          <w:szCs w:val="44"/>
        </w:rPr>
      </w:pPr>
    </w:p>
    <w:p w14:paraId="1A29936A" w14:textId="48090FCA" w:rsidR="009A57DE" w:rsidRDefault="009A57DE">
      <w:pPr>
        <w:rPr>
          <w:b/>
          <w:sz w:val="44"/>
          <w:szCs w:val="44"/>
        </w:rPr>
      </w:pPr>
    </w:p>
    <w:p w14:paraId="662976E9" w14:textId="6067B20C" w:rsidR="00FC01B8" w:rsidRDefault="00FC01B8" w:rsidP="0035306C">
      <w:pPr>
        <w:rPr>
          <w:b/>
          <w:sz w:val="24"/>
          <w:szCs w:val="24"/>
        </w:rPr>
      </w:pPr>
    </w:p>
    <w:p w14:paraId="05267298" w14:textId="039E8474" w:rsidR="008761AD" w:rsidRDefault="008761AD" w:rsidP="0035306C">
      <w:pPr>
        <w:rPr>
          <w:b/>
          <w:sz w:val="24"/>
          <w:szCs w:val="24"/>
        </w:rPr>
      </w:pPr>
    </w:p>
    <w:p w14:paraId="734C1334" w14:textId="5CFC836B" w:rsidR="008761AD" w:rsidRDefault="008761AD" w:rsidP="0035306C">
      <w:pPr>
        <w:rPr>
          <w:b/>
          <w:sz w:val="24"/>
          <w:szCs w:val="24"/>
        </w:rPr>
      </w:pPr>
    </w:p>
    <w:p w14:paraId="5E4A99B4" w14:textId="66902480" w:rsidR="008761AD" w:rsidRDefault="008761AD" w:rsidP="0035306C">
      <w:pPr>
        <w:rPr>
          <w:b/>
          <w:sz w:val="24"/>
          <w:szCs w:val="24"/>
        </w:rPr>
      </w:pPr>
    </w:p>
    <w:p w14:paraId="42D530A5" w14:textId="7BA12EDD" w:rsidR="003F21C6" w:rsidRDefault="003F21C6" w:rsidP="0035306C">
      <w:pPr>
        <w:rPr>
          <w:b/>
          <w:sz w:val="24"/>
          <w:szCs w:val="24"/>
        </w:rPr>
      </w:pPr>
      <w:bookmarkStart w:id="0" w:name="_GoBack"/>
      <w:bookmarkEnd w:id="0"/>
    </w:p>
    <w:p w14:paraId="718FD648" w14:textId="68700DC5" w:rsidR="003F21C6" w:rsidRDefault="003F21C6" w:rsidP="0035306C">
      <w:pPr>
        <w:rPr>
          <w:b/>
          <w:sz w:val="24"/>
          <w:szCs w:val="24"/>
        </w:rPr>
      </w:pPr>
    </w:p>
    <w:p w14:paraId="2DCD1F86" w14:textId="77777777" w:rsidR="003F21C6" w:rsidRDefault="003F21C6" w:rsidP="0035306C">
      <w:pPr>
        <w:rPr>
          <w:b/>
          <w:sz w:val="24"/>
          <w:szCs w:val="24"/>
        </w:rPr>
      </w:pPr>
    </w:p>
    <w:p w14:paraId="6467765A" w14:textId="4BD53101" w:rsidR="009A57DE" w:rsidRDefault="00595DA2" w:rsidP="0035306C">
      <w:pPr>
        <w:rPr>
          <w:b/>
          <w:sz w:val="24"/>
          <w:szCs w:val="24"/>
        </w:rPr>
      </w:pPr>
      <w:r w:rsidRPr="0035306C">
        <w:rPr>
          <w:b/>
          <w:sz w:val="24"/>
          <w:szCs w:val="24"/>
        </w:rPr>
        <w:t>Minimumeisen</w:t>
      </w:r>
      <w:r w:rsidR="008761AD">
        <w:rPr>
          <w:b/>
          <w:sz w:val="24"/>
          <w:szCs w:val="24"/>
        </w:rPr>
        <w:t xml:space="preserve"> </w:t>
      </w:r>
    </w:p>
    <w:p w14:paraId="29744421" w14:textId="77777777" w:rsidR="004520D9" w:rsidRPr="0035306C" w:rsidRDefault="004520D9" w:rsidP="0035306C">
      <w:pPr>
        <w:rPr>
          <w:b/>
          <w:sz w:val="24"/>
          <w:szCs w:val="24"/>
        </w:rPr>
      </w:pPr>
    </w:p>
    <w:p w14:paraId="644563D0" w14:textId="77777777" w:rsidR="004520D9" w:rsidRDefault="004520D9" w:rsidP="004520D9">
      <w:r w:rsidRPr="00FA20BF">
        <w:t>In d</w:t>
      </w:r>
      <w:r>
        <w:t>eze Bijlage be</w:t>
      </w:r>
      <w:r w:rsidRPr="00FA20BF">
        <w:t xml:space="preserve">schrijft </w:t>
      </w:r>
      <w:r>
        <w:t xml:space="preserve">Opdrachtgever het </w:t>
      </w:r>
      <w:r w:rsidRPr="00FA20BF">
        <w:t xml:space="preserve">Programma van Eisen waaraan </w:t>
      </w:r>
      <w:r>
        <w:t xml:space="preserve">gegadigde </w:t>
      </w:r>
      <w:r w:rsidRPr="00FA20BF">
        <w:t xml:space="preserve">aan moet voldoen om aan deze </w:t>
      </w:r>
      <w:r>
        <w:t>procedure</w:t>
      </w:r>
      <w:r w:rsidRPr="00FA20BF">
        <w:t xml:space="preserve"> te kunnen deelnemen. Eisen zijn dus minimum randvoorwaarden waaraan </w:t>
      </w:r>
      <w:r>
        <w:t xml:space="preserve">uw inschrijving </w:t>
      </w:r>
      <w:r w:rsidRPr="00FA20BF">
        <w:t>dient te voldoen om voor de beoordeling in aanmerking te komen.</w:t>
      </w:r>
      <w:r>
        <w:t xml:space="preserve"> Met behulp van dit formulier geeft u ook aan of u kunt voldoen aan de gestelde wensen door middel van beantwoording met ‘’Ja of Nee’’.</w:t>
      </w:r>
    </w:p>
    <w:p w14:paraId="1EE43107" w14:textId="2B3850C4" w:rsidR="009A57DE" w:rsidRDefault="009A57DE">
      <w:pPr>
        <w:rPr>
          <w:b/>
          <w:sz w:val="44"/>
          <w:szCs w:val="44"/>
        </w:rPr>
      </w:pPr>
    </w:p>
    <w:p w14:paraId="2A7F4273" w14:textId="68B6A2A9" w:rsidR="00EF1EF2" w:rsidRPr="00003A30" w:rsidRDefault="00EF1EF2">
      <w:pPr>
        <w:rPr>
          <w:b/>
          <w:sz w:val="32"/>
          <w:szCs w:val="32"/>
        </w:rPr>
      </w:pPr>
      <w:r w:rsidRPr="00003A30">
        <w:rPr>
          <w:b/>
          <w:sz w:val="32"/>
          <w:szCs w:val="32"/>
        </w:rPr>
        <w:t>Eisen:</w:t>
      </w:r>
    </w:p>
    <w:p w14:paraId="6A6E7759" w14:textId="7BCD9FC0" w:rsidR="00003A30" w:rsidRPr="005249C6" w:rsidRDefault="00BC0AC2" w:rsidP="005249C6">
      <w:r>
        <w:t xml:space="preserve"> </w:t>
      </w:r>
    </w:p>
    <w:p w14:paraId="4243FB01" w14:textId="77777777" w:rsidR="00003A30" w:rsidRPr="007C74F0" w:rsidRDefault="00003A30" w:rsidP="00003A30">
      <w:pPr>
        <w:pStyle w:val="Tabelnorma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365"/>
        <w:rPr>
          <w:rFonts w:ascii="Corbel" w:hAnsi="Corbel" w:cs="Times New Roman"/>
          <w:b/>
          <w:color w:val="auto"/>
          <w:sz w:val="24"/>
          <w:szCs w:val="24"/>
        </w:rPr>
      </w:pPr>
    </w:p>
    <w:p w14:paraId="450131D3" w14:textId="73E8A000" w:rsidR="00003A30" w:rsidRDefault="00003A30" w:rsidP="00003A30">
      <w:pPr>
        <w:pStyle w:val="Tabelnorma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26" w:right="365"/>
        <w:jc w:val="left"/>
        <w:rPr>
          <w:rFonts w:ascii="Corbel" w:hAnsi="Corbel" w:cs="Times New Roman"/>
          <w:b/>
          <w:color w:val="auto"/>
          <w:sz w:val="24"/>
          <w:szCs w:val="24"/>
        </w:rPr>
      </w:pPr>
      <w:r w:rsidRPr="007C74F0">
        <w:rPr>
          <w:rFonts w:ascii="Corbel" w:hAnsi="Corbel" w:cs="Times New Roman"/>
          <w:b/>
          <w:color w:val="auto"/>
          <w:sz w:val="24"/>
          <w:szCs w:val="24"/>
        </w:rPr>
        <w:t xml:space="preserve">Inschrijver </w:t>
      </w:r>
      <w:r w:rsidR="005249C6">
        <w:rPr>
          <w:rFonts w:ascii="Corbel" w:hAnsi="Corbel" w:cs="Times New Roman"/>
          <w:b/>
          <w:color w:val="auto"/>
          <w:sz w:val="24"/>
          <w:szCs w:val="24"/>
        </w:rPr>
        <w:t xml:space="preserve">verklaart </w:t>
      </w:r>
      <w:r w:rsidRPr="007C74F0">
        <w:rPr>
          <w:rFonts w:ascii="Corbel" w:hAnsi="Corbel" w:cs="Times New Roman"/>
          <w:b/>
          <w:color w:val="auto"/>
          <w:sz w:val="24"/>
          <w:szCs w:val="24"/>
        </w:rPr>
        <w:t xml:space="preserve">ondubbelzinnig met de strekking van het antwoord “JA” te voldoen aan </w:t>
      </w:r>
      <w:r>
        <w:rPr>
          <w:rFonts w:ascii="Corbel" w:hAnsi="Corbel" w:cs="Times New Roman"/>
          <w:b/>
          <w:color w:val="auto"/>
          <w:sz w:val="24"/>
          <w:szCs w:val="24"/>
        </w:rPr>
        <w:t>alle</w:t>
      </w:r>
      <w:r w:rsidRPr="007C74F0">
        <w:rPr>
          <w:rFonts w:ascii="Corbel" w:hAnsi="Corbel" w:cs="Times New Roman"/>
          <w:b/>
          <w:color w:val="auto"/>
          <w:sz w:val="24"/>
          <w:szCs w:val="24"/>
        </w:rPr>
        <w:t xml:space="preserve"> gestelde </w:t>
      </w:r>
      <w:r w:rsidR="00DA7F61" w:rsidRPr="007C74F0">
        <w:rPr>
          <w:rFonts w:ascii="Corbel" w:hAnsi="Corbel" w:cs="Times New Roman"/>
          <w:b/>
          <w:color w:val="auto"/>
          <w:sz w:val="24"/>
          <w:szCs w:val="24"/>
        </w:rPr>
        <w:t>Minimumeisen:</w:t>
      </w:r>
    </w:p>
    <w:p w14:paraId="2840A2AB" w14:textId="118AAF4A" w:rsidR="00003A30" w:rsidRDefault="00003A30" w:rsidP="00003A30">
      <w:pPr>
        <w:pStyle w:val="Tabelnorma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26" w:right="365"/>
        <w:jc w:val="left"/>
        <w:rPr>
          <w:rFonts w:ascii="Corbel" w:hAnsi="Corbel" w:cs="Times New Roman"/>
          <w:b/>
          <w:color w:val="auto"/>
          <w:sz w:val="24"/>
          <w:szCs w:val="24"/>
        </w:rPr>
      </w:pPr>
    </w:p>
    <w:p w14:paraId="10735652" w14:textId="127D4A7C" w:rsidR="00B821CD" w:rsidRDefault="00B821CD" w:rsidP="00003A30">
      <w:pPr>
        <w:pStyle w:val="Tabelnorma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26" w:right="365"/>
        <w:jc w:val="left"/>
        <w:rPr>
          <w:rFonts w:ascii="Corbel" w:hAnsi="Corbel" w:cs="Times New Roman"/>
          <w:b/>
          <w:color w:val="auto"/>
          <w:sz w:val="24"/>
          <w:szCs w:val="24"/>
        </w:rPr>
      </w:pPr>
    </w:p>
    <w:p w14:paraId="1D651F31" w14:textId="362E63B1" w:rsidR="00003A30" w:rsidRPr="007C74F0" w:rsidRDefault="00003A30" w:rsidP="00003A30">
      <w:pPr>
        <w:pStyle w:val="Tabelnorma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134" w:right="365" w:firstLine="282"/>
        <w:jc w:val="left"/>
        <w:rPr>
          <w:rFonts w:ascii="Corbel" w:hAnsi="Corbel" w:cs="Times New Roman"/>
          <w:b/>
          <w:color w:val="auto"/>
          <w:sz w:val="24"/>
          <w:szCs w:val="24"/>
        </w:rPr>
      </w:pPr>
      <w:r w:rsidRPr="00003A30">
        <w:rPr>
          <w:rFonts w:ascii="Corbel" w:hAnsi="Corbel" w:cs="Times New Roman"/>
          <w:b/>
          <w:color w:val="FF0000"/>
          <w:sz w:val="24"/>
          <w:szCs w:val="24"/>
        </w:rPr>
        <w:t>Ja/Nee</w:t>
      </w:r>
      <w:r w:rsidR="005249C6">
        <w:rPr>
          <w:rFonts w:ascii="Corbel" w:hAnsi="Corbel" w:cs="Times New Roman"/>
          <w:b/>
          <w:color w:val="FF0000"/>
          <w:sz w:val="24"/>
          <w:szCs w:val="24"/>
        </w:rPr>
        <w:t xml:space="preserve">     </w:t>
      </w:r>
      <w:r w:rsidRPr="00003A30">
        <w:rPr>
          <w:rFonts w:ascii="Corbel" w:hAnsi="Corbel" w:cs="Times New Roman"/>
          <w:b/>
          <w:color w:val="FF0000"/>
          <w:sz w:val="24"/>
          <w:szCs w:val="24"/>
        </w:rPr>
        <w:t xml:space="preserve"> </w:t>
      </w:r>
      <w:r w:rsidRPr="005249C6">
        <w:rPr>
          <w:rFonts w:ascii="Corbel" w:hAnsi="Corbel" w:cs="Times New Roman"/>
          <w:color w:val="auto"/>
          <w:sz w:val="18"/>
          <w:szCs w:val="18"/>
        </w:rPr>
        <w:t>(doorhalen wat niet van toepassing is).</w:t>
      </w:r>
    </w:p>
    <w:p w14:paraId="70213E09" w14:textId="08AE652F" w:rsidR="00003A30" w:rsidRDefault="00003A30" w:rsidP="008761AD"/>
    <w:p w14:paraId="6D6FBCCC" w14:textId="3CD8FE75" w:rsidR="003F21C6" w:rsidRDefault="003F21C6" w:rsidP="0035306C">
      <w:pPr>
        <w:rPr>
          <w:b/>
        </w:rPr>
      </w:pPr>
    </w:p>
    <w:p w14:paraId="6BA6AF4F" w14:textId="6CCF76DD" w:rsidR="003F21C6" w:rsidRDefault="003F21C6" w:rsidP="0035306C">
      <w:pPr>
        <w:rPr>
          <w:b/>
        </w:rPr>
      </w:pPr>
    </w:p>
    <w:p w14:paraId="1810C080" w14:textId="2C63829D" w:rsidR="00BB2EB9" w:rsidRDefault="00BB2EB9" w:rsidP="00BB2EB9">
      <w:pPr>
        <w:widowControl w:val="0"/>
        <w:autoSpaceDE w:val="0"/>
        <w:autoSpaceDN w:val="0"/>
        <w:adjustRightInd w:val="0"/>
        <w:jc w:val="both"/>
        <w:rPr>
          <w:rFonts w:cs="Tahoma"/>
          <w:szCs w:val="22"/>
        </w:rPr>
      </w:pPr>
    </w:p>
    <w:p w14:paraId="464EB475" w14:textId="77777777" w:rsidR="00BB2EB9" w:rsidRPr="004E5D5D" w:rsidRDefault="00BB2EB9" w:rsidP="00BB2EB9">
      <w:pPr>
        <w:rPr>
          <w:b/>
          <w:sz w:val="22"/>
          <w:szCs w:val="22"/>
        </w:rPr>
      </w:pPr>
      <w:r w:rsidRPr="004E5D5D">
        <w:rPr>
          <w:b/>
          <w:sz w:val="22"/>
          <w:szCs w:val="22"/>
        </w:rPr>
        <w:t>Ondertekening:</w:t>
      </w:r>
    </w:p>
    <w:p w14:paraId="546DC2AC" w14:textId="77777777" w:rsidR="00BB2EB9" w:rsidRPr="004E5D5D" w:rsidRDefault="00BB2EB9" w:rsidP="00BB2EB9"/>
    <w:p w14:paraId="11D215FB" w14:textId="1B43C5EA" w:rsidR="00BB2EB9" w:rsidRPr="00D57DE7" w:rsidRDefault="00BB2EB9" w:rsidP="00BB2EB9">
      <w:pPr>
        <w:spacing w:before="280"/>
        <w:rPr>
          <w:rFonts w:eastAsia="Calibri"/>
          <w:sz w:val="20"/>
          <w:lang w:eastAsia="en-US"/>
        </w:rPr>
      </w:pPr>
      <w:r w:rsidRPr="00D57DE7">
        <w:rPr>
          <w:rFonts w:eastAsia="Calibri"/>
          <w:sz w:val="20"/>
          <w:lang w:eastAsia="en-US"/>
        </w:rPr>
        <w:t xml:space="preserve">Naam </w:t>
      </w:r>
      <w:r w:rsidR="003F21C6">
        <w:rPr>
          <w:rFonts w:eastAsia="Calibri"/>
          <w:sz w:val="20"/>
          <w:lang w:eastAsia="en-US"/>
        </w:rPr>
        <w:t>Inschrijver</w:t>
      </w:r>
      <w:r w:rsidRPr="00D57DE7">
        <w:rPr>
          <w:rFonts w:eastAsia="Calibri"/>
          <w:sz w:val="20"/>
          <w:lang w:eastAsia="en-US"/>
        </w:rPr>
        <w:t xml:space="preserve">: </w:t>
      </w:r>
      <w:r w:rsidR="00F52331">
        <w:rPr>
          <w:rFonts w:eastAsia="Calibri"/>
          <w:sz w:val="20"/>
          <w:lang w:eastAsia="en-US"/>
        </w:rPr>
        <w:t xml:space="preserve"> ….</w:t>
      </w:r>
      <w:r w:rsidRPr="00D57DE7">
        <w:rPr>
          <w:rFonts w:eastAsia="Calibri"/>
          <w:sz w:val="20"/>
          <w:lang w:eastAsia="en-US"/>
        </w:rPr>
        <w:t>…………………………………………….</w:t>
      </w:r>
    </w:p>
    <w:p w14:paraId="43A1FB53" w14:textId="77777777" w:rsidR="00BB2EB9" w:rsidRPr="00D57DE7" w:rsidRDefault="00BB2EB9" w:rsidP="00BB2EB9">
      <w:pPr>
        <w:spacing w:before="280"/>
        <w:rPr>
          <w:rFonts w:eastAsia="Calibri"/>
          <w:sz w:val="20"/>
          <w:lang w:eastAsia="en-US"/>
        </w:rPr>
      </w:pPr>
      <w:r w:rsidRPr="00D57DE7">
        <w:rPr>
          <w:rFonts w:eastAsia="Calibri"/>
          <w:sz w:val="20"/>
          <w:lang w:eastAsia="en-US"/>
        </w:rPr>
        <w:t xml:space="preserve">Naam persoon: </w:t>
      </w:r>
      <w:r w:rsidRPr="00D57DE7">
        <w:rPr>
          <w:rFonts w:eastAsia="Calibri"/>
          <w:sz w:val="20"/>
          <w:lang w:eastAsia="en-US"/>
        </w:rPr>
        <w:tab/>
        <w:t>………………………………………………………………………….</w:t>
      </w:r>
    </w:p>
    <w:p w14:paraId="38338162" w14:textId="77777777" w:rsidR="00BB2EB9" w:rsidRPr="00D57DE7" w:rsidRDefault="00BB2EB9" w:rsidP="00BB2EB9">
      <w:pPr>
        <w:spacing w:before="280"/>
        <w:rPr>
          <w:rFonts w:eastAsia="Calibri"/>
          <w:sz w:val="20"/>
          <w:lang w:eastAsia="en-US"/>
        </w:rPr>
      </w:pPr>
      <w:r w:rsidRPr="00D57DE7">
        <w:rPr>
          <w:rFonts w:eastAsia="Calibri"/>
          <w:sz w:val="20"/>
          <w:lang w:eastAsia="en-US"/>
        </w:rPr>
        <w:t>Datum:</w:t>
      </w:r>
      <w:r w:rsidRPr="00D57DE7">
        <w:rPr>
          <w:rFonts w:eastAsia="Calibri"/>
          <w:sz w:val="20"/>
          <w:lang w:eastAsia="en-US"/>
        </w:rPr>
        <w:tab/>
      </w:r>
      <w:r w:rsidRPr="00D57DE7">
        <w:rPr>
          <w:rFonts w:eastAsia="Calibri"/>
          <w:sz w:val="20"/>
          <w:lang w:eastAsia="en-US"/>
        </w:rPr>
        <w:tab/>
        <w:t>………………………………………………………………………….</w:t>
      </w:r>
    </w:p>
    <w:p w14:paraId="2AF76B76" w14:textId="77777777" w:rsidR="00BB2EB9" w:rsidRPr="00D57DE7" w:rsidRDefault="00BB2EB9" w:rsidP="00BB2EB9">
      <w:pPr>
        <w:spacing w:before="280"/>
        <w:rPr>
          <w:rFonts w:eastAsia="Calibri"/>
          <w:sz w:val="20"/>
          <w:lang w:eastAsia="en-US"/>
        </w:rPr>
      </w:pPr>
    </w:p>
    <w:p w14:paraId="70E2660E" w14:textId="77777777" w:rsidR="00BB2EB9" w:rsidRPr="00D57DE7" w:rsidRDefault="00BB2EB9" w:rsidP="00BB2EB9">
      <w:pPr>
        <w:spacing w:before="280"/>
        <w:rPr>
          <w:rFonts w:eastAsia="Calibri"/>
          <w:sz w:val="20"/>
          <w:lang w:eastAsia="en-US"/>
        </w:rPr>
      </w:pPr>
    </w:p>
    <w:p w14:paraId="0D268165" w14:textId="4102BB8A" w:rsidR="00BB2EB9" w:rsidRPr="00D57DE7" w:rsidRDefault="00BB2EB9" w:rsidP="00BB2EB9">
      <w:pPr>
        <w:widowControl w:val="0"/>
        <w:autoSpaceDE w:val="0"/>
        <w:autoSpaceDN w:val="0"/>
        <w:adjustRightInd w:val="0"/>
        <w:jc w:val="both"/>
        <w:rPr>
          <w:rFonts w:cs="Tahoma"/>
          <w:sz w:val="20"/>
        </w:rPr>
      </w:pPr>
      <w:r w:rsidRPr="00D57DE7">
        <w:rPr>
          <w:rFonts w:eastAsia="Calibri"/>
          <w:sz w:val="20"/>
          <w:lang w:eastAsia="en-US"/>
        </w:rPr>
        <w:t>Handtekening:</w:t>
      </w:r>
      <w:r w:rsidRPr="00D57DE7">
        <w:rPr>
          <w:rFonts w:eastAsia="Calibri"/>
          <w:sz w:val="20"/>
          <w:lang w:eastAsia="en-US"/>
        </w:rPr>
        <w:tab/>
        <w:t>………………………………………………………………………….</w:t>
      </w:r>
      <w:r w:rsidRPr="00D57DE7">
        <w:rPr>
          <w:rFonts w:eastAsia="Calibri"/>
          <w:b/>
          <w:sz w:val="20"/>
          <w:lang w:eastAsia="en-US"/>
        </w:rPr>
        <w:br/>
      </w:r>
    </w:p>
    <w:p w14:paraId="193EC5AD" w14:textId="77777777" w:rsidR="00BB2EB9" w:rsidRPr="00D57DE7" w:rsidRDefault="00BB2EB9" w:rsidP="00BB2EB9">
      <w:pPr>
        <w:widowControl w:val="0"/>
        <w:autoSpaceDE w:val="0"/>
        <w:autoSpaceDN w:val="0"/>
        <w:adjustRightInd w:val="0"/>
        <w:jc w:val="both"/>
        <w:rPr>
          <w:rFonts w:cs="Tahoma"/>
          <w:sz w:val="20"/>
        </w:rPr>
      </w:pPr>
    </w:p>
    <w:p w14:paraId="18324A5A" w14:textId="77777777" w:rsidR="00BB2EB9" w:rsidRPr="00D57DE7" w:rsidRDefault="00BB2EB9" w:rsidP="00BB2EB9">
      <w:pPr>
        <w:widowControl w:val="0"/>
        <w:autoSpaceDE w:val="0"/>
        <w:autoSpaceDN w:val="0"/>
        <w:adjustRightInd w:val="0"/>
        <w:jc w:val="both"/>
        <w:rPr>
          <w:rFonts w:cs="Tahoma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4"/>
      </w:tblGrid>
      <w:tr w:rsidR="00BB2EB9" w:rsidRPr="00D57DE7" w14:paraId="2F72B586" w14:textId="77777777" w:rsidTr="00BB2EB9">
        <w:tc>
          <w:tcPr>
            <w:tcW w:w="9054" w:type="dxa"/>
          </w:tcPr>
          <w:p w14:paraId="5C5B23A1" w14:textId="2ADC38B2" w:rsidR="00BB2EB9" w:rsidRPr="005C3064" w:rsidRDefault="003F21C6" w:rsidP="00BB2EB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cs="Tahoma"/>
                <w:lang w:val="nl-NL"/>
              </w:rPr>
            </w:pPr>
            <w:r>
              <w:rPr>
                <w:rFonts w:cs="Tahoma"/>
                <w:lang w:val="nl-NL"/>
              </w:rPr>
              <w:t>Dit formulier D</w:t>
            </w:r>
            <w:r w:rsidR="00BB2EB9" w:rsidRPr="005C3064">
              <w:rPr>
                <w:rFonts w:cs="Tahoma"/>
                <w:lang w:val="nl-NL"/>
              </w:rPr>
              <w:t xml:space="preserve"> dient te worden ondertekend door een daartoe rechtsgeldig bevoegd persoon.</w:t>
            </w:r>
          </w:p>
        </w:tc>
      </w:tr>
    </w:tbl>
    <w:p w14:paraId="47E7AA00" w14:textId="23491C3F" w:rsidR="00BB2EB9" w:rsidRDefault="00BB2EB9" w:rsidP="005249C6">
      <w:pPr>
        <w:pStyle w:val="CalibriKop1"/>
        <w:numPr>
          <w:ilvl w:val="0"/>
          <w:numId w:val="0"/>
        </w:numPr>
        <w:rPr>
          <w:rFonts w:cs="Calibri"/>
          <w:color w:val="000000"/>
          <w:sz w:val="22"/>
          <w:szCs w:val="22"/>
        </w:rPr>
      </w:pPr>
    </w:p>
    <w:sectPr w:rsidR="00BB2EB9" w:rsidSect="00D501EA">
      <w:headerReference w:type="default" r:id="rId8"/>
      <w:footerReference w:type="default" r:id="rId9"/>
      <w:pgSz w:w="11906" w:h="16838"/>
      <w:pgMar w:top="3230" w:right="1644" w:bottom="1440" w:left="1135" w:header="709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F1A170" w16cid:durableId="21051BD6"/>
  <w16cid:commentId w16cid:paraId="54D38AA0" w16cid:durableId="21051BD7"/>
  <w16cid:commentId w16cid:paraId="4A02D5AA" w16cid:durableId="21051BD8"/>
  <w16cid:commentId w16cid:paraId="72697235" w16cid:durableId="21051BD9"/>
  <w16cid:commentId w16cid:paraId="596D79BA" w16cid:durableId="21051F15"/>
  <w16cid:commentId w16cid:paraId="0684A392" w16cid:durableId="21051BDA"/>
  <w16cid:commentId w16cid:paraId="69CBB319" w16cid:durableId="21051BDB"/>
  <w16cid:commentId w16cid:paraId="61C52104" w16cid:durableId="210520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913DA" w14:textId="77777777" w:rsidR="006B3595" w:rsidRDefault="006B3595" w:rsidP="0021083E">
      <w:pPr>
        <w:spacing w:line="240" w:lineRule="auto"/>
      </w:pPr>
      <w:r>
        <w:separator/>
      </w:r>
    </w:p>
  </w:endnote>
  <w:endnote w:type="continuationSeparator" w:id="0">
    <w:p w14:paraId="2085F4E9" w14:textId="77777777" w:rsidR="006B3595" w:rsidRDefault="006B3595" w:rsidP="002108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5048858"/>
      <w:docPartObj>
        <w:docPartGallery w:val="Page Numbers (Bottom of Page)"/>
        <w:docPartUnique/>
      </w:docPartObj>
    </w:sdtPr>
    <w:sdtEndPr/>
    <w:sdtContent>
      <w:sdt>
        <w:sdtPr>
          <w:id w:val="-843475462"/>
          <w:docPartObj>
            <w:docPartGallery w:val="Page Numbers (Top of Page)"/>
            <w:docPartUnique/>
          </w:docPartObj>
        </w:sdtPr>
        <w:sdtEndPr/>
        <w:sdtContent>
          <w:p w14:paraId="2B531C95" w14:textId="0DD64B51" w:rsidR="006B3595" w:rsidRDefault="006B3595" w:rsidP="00715B55">
            <w:pPr>
              <w:pStyle w:val="Koptekst"/>
            </w:pPr>
            <w:r>
              <w:t xml:space="preserve">Inkoopcode : AICT-2011-0079| Minimumeisen </w:t>
            </w:r>
            <w:r w:rsidR="005249C6">
              <w:tab/>
              <w:t xml:space="preserve">                                                                                           </w:t>
            </w: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70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702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                            </w:t>
            </w:r>
          </w:p>
          <w:p w14:paraId="678B574F" w14:textId="1343AEAF" w:rsidR="006B3595" w:rsidRDefault="006B3595" w:rsidP="00715B55">
            <w:pPr>
              <w:pStyle w:val="Voettekst"/>
              <w:ind w:firstLine="4248"/>
            </w:pPr>
            <w:r>
              <w:tab/>
            </w:r>
            <w:r>
              <w:tab/>
            </w:r>
            <w:r>
              <w:tab/>
            </w:r>
            <w:r>
              <w:tab/>
            </w:r>
          </w:p>
        </w:sdtContent>
      </w:sdt>
    </w:sdtContent>
  </w:sdt>
  <w:p w14:paraId="2772A478" w14:textId="58D11123" w:rsidR="006B3595" w:rsidRDefault="006B3595" w:rsidP="003623BB">
    <w:pPr>
      <w:pStyle w:val="Kop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69184" w14:textId="77777777" w:rsidR="006B3595" w:rsidRDefault="006B3595" w:rsidP="0021083E">
      <w:pPr>
        <w:spacing w:line="240" w:lineRule="auto"/>
      </w:pPr>
      <w:r>
        <w:separator/>
      </w:r>
    </w:p>
  </w:footnote>
  <w:footnote w:type="continuationSeparator" w:id="0">
    <w:p w14:paraId="36C9AF69" w14:textId="77777777" w:rsidR="006B3595" w:rsidRDefault="006B3595" w:rsidP="002108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F534D" w14:textId="3E47E2A4" w:rsidR="006B3595" w:rsidRDefault="006B359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CE8B6C" wp14:editId="1CC7AEAA">
          <wp:simplePos x="0" y="0"/>
          <wp:positionH relativeFrom="page">
            <wp:posOffset>720725</wp:posOffset>
          </wp:positionH>
          <wp:positionV relativeFrom="page">
            <wp:posOffset>449580</wp:posOffset>
          </wp:positionV>
          <wp:extent cx="1176793" cy="885850"/>
          <wp:effectExtent l="0" t="0" r="4445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675" cy="894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87AEEAA"/>
    <w:lvl w:ilvl="0">
      <w:start w:val="1"/>
      <w:numFmt w:val="decimal"/>
      <w:pStyle w:val="CalibriKop1"/>
      <w:lvlText w:val="%1."/>
      <w:lvlJc w:val="left"/>
      <w:pPr>
        <w:tabs>
          <w:tab w:val="num" w:pos="1000"/>
        </w:tabs>
        <w:ind w:left="1000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CalibriKop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CalibriKop3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0"/>
        </w:tabs>
        <w:ind w:left="172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4"/>
        </w:tabs>
        <w:ind w:left="186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2"/>
        </w:tabs>
        <w:ind w:left="2152" w:hanging="1584"/>
      </w:pPr>
      <w:rPr>
        <w:rFonts w:hint="default"/>
      </w:r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097E6410"/>
    <w:multiLevelType w:val="hybridMultilevel"/>
    <w:tmpl w:val="EA7EA4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0A1E88"/>
    <w:multiLevelType w:val="hybridMultilevel"/>
    <w:tmpl w:val="1124F0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577C4"/>
    <w:multiLevelType w:val="hybridMultilevel"/>
    <w:tmpl w:val="C9601E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5E7173"/>
    <w:multiLevelType w:val="hybridMultilevel"/>
    <w:tmpl w:val="0E32FC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22E19"/>
    <w:multiLevelType w:val="hybridMultilevel"/>
    <w:tmpl w:val="5BC4E11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83D9C"/>
    <w:multiLevelType w:val="hybridMultilevel"/>
    <w:tmpl w:val="9C669C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D72C98"/>
    <w:multiLevelType w:val="hybridMultilevel"/>
    <w:tmpl w:val="FC20FA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BC6D09"/>
    <w:multiLevelType w:val="hybridMultilevel"/>
    <w:tmpl w:val="71D8F262"/>
    <w:lvl w:ilvl="0" w:tplc="6256D936">
      <w:start w:val="1"/>
      <w:numFmt w:val="decimal"/>
      <w:lvlText w:val="%1."/>
      <w:lvlJc w:val="left"/>
      <w:pPr>
        <w:ind w:left="786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A149E0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475F1"/>
    <w:multiLevelType w:val="hybridMultilevel"/>
    <w:tmpl w:val="C94628E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7D27C2"/>
    <w:multiLevelType w:val="hybridMultilevel"/>
    <w:tmpl w:val="F578C6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854DEE"/>
    <w:multiLevelType w:val="hybridMultilevel"/>
    <w:tmpl w:val="D1B4737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14" w:hanging="360"/>
      </w:pPr>
    </w:lvl>
    <w:lvl w:ilvl="2" w:tplc="0413001B" w:tentative="1">
      <w:start w:val="1"/>
      <w:numFmt w:val="lowerRoman"/>
      <w:lvlText w:val="%3."/>
      <w:lvlJc w:val="right"/>
      <w:pPr>
        <w:ind w:left="1734" w:hanging="180"/>
      </w:pPr>
    </w:lvl>
    <w:lvl w:ilvl="3" w:tplc="0413000F" w:tentative="1">
      <w:start w:val="1"/>
      <w:numFmt w:val="decimal"/>
      <w:lvlText w:val="%4."/>
      <w:lvlJc w:val="left"/>
      <w:pPr>
        <w:ind w:left="2454" w:hanging="360"/>
      </w:pPr>
    </w:lvl>
    <w:lvl w:ilvl="4" w:tplc="04130019" w:tentative="1">
      <w:start w:val="1"/>
      <w:numFmt w:val="lowerLetter"/>
      <w:lvlText w:val="%5."/>
      <w:lvlJc w:val="left"/>
      <w:pPr>
        <w:ind w:left="3174" w:hanging="360"/>
      </w:pPr>
    </w:lvl>
    <w:lvl w:ilvl="5" w:tplc="0413001B" w:tentative="1">
      <w:start w:val="1"/>
      <w:numFmt w:val="lowerRoman"/>
      <w:lvlText w:val="%6."/>
      <w:lvlJc w:val="right"/>
      <w:pPr>
        <w:ind w:left="3894" w:hanging="180"/>
      </w:pPr>
    </w:lvl>
    <w:lvl w:ilvl="6" w:tplc="0413000F" w:tentative="1">
      <w:start w:val="1"/>
      <w:numFmt w:val="decimal"/>
      <w:lvlText w:val="%7."/>
      <w:lvlJc w:val="left"/>
      <w:pPr>
        <w:ind w:left="4614" w:hanging="360"/>
      </w:pPr>
    </w:lvl>
    <w:lvl w:ilvl="7" w:tplc="04130019" w:tentative="1">
      <w:start w:val="1"/>
      <w:numFmt w:val="lowerLetter"/>
      <w:lvlText w:val="%8."/>
      <w:lvlJc w:val="left"/>
      <w:pPr>
        <w:ind w:left="5334" w:hanging="360"/>
      </w:pPr>
    </w:lvl>
    <w:lvl w:ilvl="8" w:tplc="0413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265D7B12"/>
    <w:multiLevelType w:val="hybridMultilevel"/>
    <w:tmpl w:val="889C4C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AD551B"/>
    <w:multiLevelType w:val="hybridMultilevel"/>
    <w:tmpl w:val="53B26C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A46907"/>
    <w:multiLevelType w:val="hybridMultilevel"/>
    <w:tmpl w:val="2E4EF66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375863"/>
    <w:multiLevelType w:val="hybridMultilevel"/>
    <w:tmpl w:val="328CA0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1607BB"/>
    <w:multiLevelType w:val="hybridMultilevel"/>
    <w:tmpl w:val="039E3D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25056"/>
    <w:multiLevelType w:val="hybridMultilevel"/>
    <w:tmpl w:val="6DA6D06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5A7BD9"/>
    <w:multiLevelType w:val="hybridMultilevel"/>
    <w:tmpl w:val="20F0F3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9F1452"/>
    <w:multiLevelType w:val="hybridMultilevel"/>
    <w:tmpl w:val="AA8E93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7A1573F"/>
    <w:multiLevelType w:val="hybridMultilevel"/>
    <w:tmpl w:val="8306EF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9D2D7E"/>
    <w:multiLevelType w:val="hybridMultilevel"/>
    <w:tmpl w:val="EDFA17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CE7C1B"/>
    <w:multiLevelType w:val="hybridMultilevel"/>
    <w:tmpl w:val="F8DEE8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5F54C5"/>
    <w:multiLevelType w:val="hybridMultilevel"/>
    <w:tmpl w:val="42DA237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8F7117"/>
    <w:multiLevelType w:val="hybridMultilevel"/>
    <w:tmpl w:val="860E4A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EE0EF9"/>
    <w:multiLevelType w:val="hybridMultilevel"/>
    <w:tmpl w:val="38FA2068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8" w15:restartNumberingAfterBreak="0">
    <w:nsid w:val="5081264F"/>
    <w:multiLevelType w:val="hybridMultilevel"/>
    <w:tmpl w:val="BBB800D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705B44"/>
    <w:multiLevelType w:val="hybridMultilevel"/>
    <w:tmpl w:val="94202AC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FD6386"/>
    <w:multiLevelType w:val="hybridMultilevel"/>
    <w:tmpl w:val="8FCC19C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A87341"/>
    <w:multiLevelType w:val="hybridMultilevel"/>
    <w:tmpl w:val="753CE860"/>
    <w:lvl w:ilvl="0" w:tplc="B4E0A99E">
      <w:start w:val="1"/>
      <w:numFmt w:val="decimal"/>
      <w:pStyle w:val="Staandaardnummer"/>
      <w:lvlText w:val="%1"/>
      <w:lvlJc w:val="left"/>
      <w:pPr>
        <w:ind w:left="0" w:hanging="851"/>
      </w:pPr>
      <w:rPr>
        <w:rFonts w:hint="default"/>
        <w:sz w:val="15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D37DFA"/>
    <w:multiLevelType w:val="hybridMultilevel"/>
    <w:tmpl w:val="7FE4C0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870428"/>
    <w:multiLevelType w:val="hybridMultilevel"/>
    <w:tmpl w:val="1FDA60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D369BB"/>
    <w:multiLevelType w:val="hybridMultilevel"/>
    <w:tmpl w:val="CE8A3AE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B81E6B"/>
    <w:multiLevelType w:val="hybridMultilevel"/>
    <w:tmpl w:val="3D82F2A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A17EDC"/>
    <w:multiLevelType w:val="hybridMultilevel"/>
    <w:tmpl w:val="184693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BD4EB1"/>
    <w:multiLevelType w:val="hybridMultilevel"/>
    <w:tmpl w:val="283E32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770563"/>
    <w:multiLevelType w:val="hybridMultilevel"/>
    <w:tmpl w:val="CBEE15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E516B4"/>
    <w:multiLevelType w:val="hybridMultilevel"/>
    <w:tmpl w:val="413E4D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A149E00">
      <w:start w:val="1"/>
      <w:numFmt w:val="lowerLetter"/>
      <w:lvlText w:val="%2."/>
      <w:lvlJc w:val="left"/>
      <w:pPr>
        <w:ind w:left="1014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734" w:hanging="180"/>
      </w:pPr>
    </w:lvl>
    <w:lvl w:ilvl="3" w:tplc="0413000F" w:tentative="1">
      <w:start w:val="1"/>
      <w:numFmt w:val="decimal"/>
      <w:lvlText w:val="%4."/>
      <w:lvlJc w:val="left"/>
      <w:pPr>
        <w:ind w:left="2454" w:hanging="360"/>
      </w:pPr>
    </w:lvl>
    <w:lvl w:ilvl="4" w:tplc="04130019" w:tentative="1">
      <w:start w:val="1"/>
      <w:numFmt w:val="lowerLetter"/>
      <w:lvlText w:val="%5."/>
      <w:lvlJc w:val="left"/>
      <w:pPr>
        <w:ind w:left="3174" w:hanging="360"/>
      </w:pPr>
    </w:lvl>
    <w:lvl w:ilvl="5" w:tplc="0413001B" w:tentative="1">
      <w:start w:val="1"/>
      <w:numFmt w:val="lowerRoman"/>
      <w:lvlText w:val="%6."/>
      <w:lvlJc w:val="right"/>
      <w:pPr>
        <w:ind w:left="3894" w:hanging="180"/>
      </w:pPr>
    </w:lvl>
    <w:lvl w:ilvl="6" w:tplc="0413000F" w:tentative="1">
      <w:start w:val="1"/>
      <w:numFmt w:val="decimal"/>
      <w:lvlText w:val="%7."/>
      <w:lvlJc w:val="left"/>
      <w:pPr>
        <w:ind w:left="4614" w:hanging="360"/>
      </w:pPr>
    </w:lvl>
    <w:lvl w:ilvl="7" w:tplc="04130019" w:tentative="1">
      <w:start w:val="1"/>
      <w:numFmt w:val="lowerLetter"/>
      <w:lvlText w:val="%8."/>
      <w:lvlJc w:val="left"/>
      <w:pPr>
        <w:ind w:left="5334" w:hanging="360"/>
      </w:pPr>
    </w:lvl>
    <w:lvl w:ilvl="8" w:tplc="0413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38"/>
  </w:num>
  <w:num w:numId="2">
    <w:abstractNumId w:val="36"/>
  </w:num>
  <w:num w:numId="3">
    <w:abstractNumId w:val="39"/>
  </w:num>
  <w:num w:numId="4">
    <w:abstractNumId w:val="27"/>
  </w:num>
  <w:num w:numId="5">
    <w:abstractNumId w:val="37"/>
  </w:num>
  <w:num w:numId="6">
    <w:abstractNumId w:val="1"/>
  </w:num>
  <w:num w:numId="7">
    <w:abstractNumId w:val="0"/>
  </w:num>
  <w:num w:numId="8">
    <w:abstractNumId w:val="31"/>
  </w:num>
  <w:num w:numId="9">
    <w:abstractNumId w:val="9"/>
  </w:num>
  <w:num w:numId="10">
    <w:abstractNumId w:val="21"/>
  </w:num>
  <w:num w:numId="11">
    <w:abstractNumId w:val="3"/>
  </w:num>
  <w:num w:numId="12">
    <w:abstractNumId w:val="32"/>
  </w:num>
  <w:num w:numId="13">
    <w:abstractNumId w:val="18"/>
  </w:num>
  <w:num w:numId="14">
    <w:abstractNumId w:val="14"/>
  </w:num>
  <w:num w:numId="15">
    <w:abstractNumId w:val="23"/>
  </w:num>
  <w:num w:numId="16">
    <w:abstractNumId w:val="33"/>
  </w:num>
  <w:num w:numId="17">
    <w:abstractNumId w:val="29"/>
  </w:num>
  <w:num w:numId="18">
    <w:abstractNumId w:val="17"/>
  </w:num>
  <w:num w:numId="19">
    <w:abstractNumId w:val="41"/>
  </w:num>
  <w:num w:numId="20">
    <w:abstractNumId w:val="8"/>
  </w:num>
  <w:num w:numId="21">
    <w:abstractNumId w:val="30"/>
  </w:num>
  <w:num w:numId="22">
    <w:abstractNumId w:val="35"/>
  </w:num>
  <w:num w:numId="23">
    <w:abstractNumId w:val="26"/>
  </w:num>
  <w:num w:numId="24">
    <w:abstractNumId w:val="2"/>
  </w:num>
  <w:num w:numId="25">
    <w:abstractNumId w:val="7"/>
  </w:num>
  <w:num w:numId="26">
    <w:abstractNumId w:val="12"/>
  </w:num>
  <w:num w:numId="27">
    <w:abstractNumId w:val="25"/>
  </w:num>
  <w:num w:numId="28">
    <w:abstractNumId w:val="15"/>
  </w:num>
  <w:num w:numId="29">
    <w:abstractNumId w:val="5"/>
  </w:num>
  <w:num w:numId="30">
    <w:abstractNumId w:val="11"/>
  </w:num>
  <w:num w:numId="31">
    <w:abstractNumId w:val="6"/>
  </w:num>
  <w:num w:numId="32">
    <w:abstractNumId w:val="34"/>
  </w:num>
  <w:num w:numId="33">
    <w:abstractNumId w:val="10"/>
  </w:num>
  <w:num w:numId="34">
    <w:abstractNumId w:val="28"/>
  </w:num>
  <w:num w:numId="35">
    <w:abstractNumId w:val="4"/>
  </w:num>
  <w:num w:numId="36">
    <w:abstractNumId w:val="40"/>
  </w:num>
  <w:num w:numId="37">
    <w:abstractNumId w:val="19"/>
  </w:num>
  <w:num w:numId="38">
    <w:abstractNumId w:val="13"/>
  </w:num>
  <w:num w:numId="39">
    <w:abstractNumId w:val="43"/>
  </w:num>
  <w:num w:numId="40">
    <w:abstractNumId w:val="42"/>
  </w:num>
  <w:num w:numId="41">
    <w:abstractNumId w:val="22"/>
  </w:num>
  <w:num w:numId="42">
    <w:abstractNumId w:val="16"/>
  </w:num>
  <w:num w:numId="43">
    <w:abstractNumId w:val="24"/>
  </w:num>
  <w:num w:numId="44">
    <w:abstractNumId w:val="2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6" w:nlCheck="1" w:checkStyle="0"/>
  <w:activeWritingStyle w:appName="MSWord" w:lang="en-GB" w:vendorID="64" w:dllVersion="6" w:nlCheck="1" w:checkStyle="1"/>
  <w:activeWritingStyle w:appName="MSWord" w:lang="nl-NL" w:vendorID="64" w:dllVersion="0" w:nlCheck="1" w:checkStyle="0"/>
  <w:activeWritingStyle w:appName="MSWord" w:lang="en-GB" w:vendorID="64" w:dllVersion="0" w:nlCheck="1" w:checkStyle="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A8D"/>
    <w:rsid w:val="00003A30"/>
    <w:rsid w:val="000130E6"/>
    <w:rsid w:val="00045456"/>
    <w:rsid w:val="00046D1A"/>
    <w:rsid w:val="00046E54"/>
    <w:rsid w:val="00050BA0"/>
    <w:rsid w:val="00054D24"/>
    <w:rsid w:val="00065BC3"/>
    <w:rsid w:val="00070DFA"/>
    <w:rsid w:val="00094FD9"/>
    <w:rsid w:val="000A4E23"/>
    <w:rsid w:val="000B45DC"/>
    <w:rsid w:val="000B46D8"/>
    <w:rsid w:val="000D48A5"/>
    <w:rsid w:val="000D5B39"/>
    <w:rsid w:val="000F6CCE"/>
    <w:rsid w:val="001066B1"/>
    <w:rsid w:val="0012205B"/>
    <w:rsid w:val="0012274E"/>
    <w:rsid w:val="00123D7F"/>
    <w:rsid w:val="00136976"/>
    <w:rsid w:val="00142384"/>
    <w:rsid w:val="00152705"/>
    <w:rsid w:val="00155D7E"/>
    <w:rsid w:val="00164273"/>
    <w:rsid w:val="00171572"/>
    <w:rsid w:val="00176B39"/>
    <w:rsid w:val="00177A29"/>
    <w:rsid w:val="001B469C"/>
    <w:rsid w:val="001D702F"/>
    <w:rsid w:val="001E2445"/>
    <w:rsid w:val="001E4A77"/>
    <w:rsid w:val="0021083E"/>
    <w:rsid w:val="00220DFD"/>
    <w:rsid w:val="002211A4"/>
    <w:rsid w:val="00222B35"/>
    <w:rsid w:val="00225543"/>
    <w:rsid w:val="00255C34"/>
    <w:rsid w:val="0027529E"/>
    <w:rsid w:val="00281902"/>
    <w:rsid w:val="0028245B"/>
    <w:rsid w:val="002B1A26"/>
    <w:rsid w:val="002B5524"/>
    <w:rsid w:val="002B5922"/>
    <w:rsid w:val="002B7B2B"/>
    <w:rsid w:val="002E5999"/>
    <w:rsid w:val="002F03BF"/>
    <w:rsid w:val="002F798A"/>
    <w:rsid w:val="00303868"/>
    <w:rsid w:val="00316F96"/>
    <w:rsid w:val="00322FD8"/>
    <w:rsid w:val="0035306C"/>
    <w:rsid w:val="003562C9"/>
    <w:rsid w:val="00356C0E"/>
    <w:rsid w:val="003623BB"/>
    <w:rsid w:val="00373B74"/>
    <w:rsid w:val="003762E2"/>
    <w:rsid w:val="00385699"/>
    <w:rsid w:val="00396EF6"/>
    <w:rsid w:val="003B3222"/>
    <w:rsid w:val="003C3D48"/>
    <w:rsid w:val="003E7E76"/>
    <w:rsid w:val="003F21C6"/>
    <w:rsid w:val="00400B88"/>
    <w:rsid w:val="00401B13"/>
    <w:rsid w:val="0041662F"/>
    <w:rsid w:val="00424DED"/>
    <w:rsid w:val="004423C7"/>
    <w:rsid w:val="004425B2"/>
    <w:rsid w:val="00451668"/>
    <w:rsid w:val="004520D9"/>
    <w:rsid w:val="00463553"/>
    <w:rsid w:val="004671D0"/>
    <w:rsid w:val="00475CEE"/>
    <w:rsid w:val="0047654A"/>
    <w:rsid w:val="00480B35"/>
    <w:rsid w:val="00482A4F"/>
    <w:rsid w:val="004A1051"/>
    <w:rsid w:val="004B42E1"/>
    <w:rsid w:val="004D169A"/>
    <w:rsid w:val="004D3C9C"/>
    <w:rsid w:val="004D3F57"/>
    <w:rsid w:val="004D6830"/>
    <w:rsid w:val="004E328C"/>
    <w:rsid w:val="004F1729"/>
    <w:rsid w:val="004F2E74"/>
    <w:rsid w:val="004F68A2"/>
    <w:rsid w:val="004F6AFD"/>
    <w:rsid w:val="004F756F"/>
    <w:rsid w:val="00512D36"/>
    <w:rsid w:val="005249C6"/>
    <w:rsid w:val="00527398"/>
    <w:rsid w:val="00531A97"/>
    <w:rsid w:val="005440CB"/>
    <w:rsid w:val="00552B6A"/>
    <w:rsid w:val="00581962"/>
    <w:rsid w:val="00587EEF"/>
    <w:rsid w:val="00595DA2"/>
    <w:rsid w:val="005B4D72"/>
    <w:rsid w:val="005C3064"/>
    <w:rsid w:val="005C3A8D"/>
    <w:rsid w:val="005C58B0"/>
    <w:rsid w:val="005E474F"/>
    <w:rsid w:val="005E6139"/>
    <w:rsid w:val="0061130B"/>
    <w:rsid w:val="00611E1A"/>
    <w:rsid w:val="00624428"/>
    <w:rsid w:val="00630F03"/>
    <w:rsid w:val="00632123"/>
    <w:rsid w:val="00640EE3"/>
    <w:rsid w:val="00647792"/>
    <w:rsid w:val="00666E4A"/>
    <w:rsid w:val="006B0BA1"/>
    <w:rsid w:val="006B3595"/>
    <w:rsid w:val="006B65CA"/>
    <w:rsid w:val="00703C3B"/>
    <w:rsid w:val="0071179B"/>
    <w:rsid w:val="00715B55"/>
    <w:rsid w:val="0073357B"/>
    <w:rsid w:val="00744697"/>
    <w:rsid w:val="00760B1B"/>
    <w:rsid w:val="00781DB1"/>
    <w:rsid w:val="00785F18"/>
    <w:rsid w:val="00794226"/>
    <w:rsid w:val="007B10A5"/>
    <w:rsid w:val="007B1BB8"/>
    <w:rsid w:val="007C4454"/>
    <w:rsid w:val="007C74F0"/>
    <w:rsid w:val="007D38D3"/>
    <w:rsid w:val="007E5CA1"/>
    <w:rsid w:val="007F3380"/>
    <w:rsid w:val="007F398F"/>
    <w:rsid w:val="008104C5"/>
    <w:rsid w:val="00812132"/>
    <w:rsid w:val="00824594"/>
    <w:rsid w:val="00835E7D"/>
    <w:rsid w:val="008402D9"/>
    <w:rsid w:val="00841022"/>
    <w:rsid w:val="00842C50"/>
    <w:rsid w:val="00847DE2"/>
    <w:rsid w:val="008715F1"/>
    <w:rsid w:val="008729AA"/>
    <w:rsid w:val="008761AD"/>
    <w:rsid w:val="00892496"/>
    <w:rsid w:val="008D5AE7"/>
    <w:rsid w:val="008D79B4"/>
    <w:rsid w:val="008F3D87"/>
    <w:rsid w:val="00915729"/>
    <w:rsid w:val="009175F9"/>
    <w:rsid w:val="00940094"/>
    <w:rsid w:val="00975B2D"/>
    <w:rsid w:val="009761CF"/>
    <w:rsid w:val="009855FD"/>
    <w:rsid w:val="00985E39"/>
    <w:rsid w:val="009A1C38"/>
    <w:rsid w:val="009A57DE"/>
    <w:rsid w:val="009B0D92"/>
    <w:rsid w:val="009B267D"/>
    <w:rsid w:val="009E4DDC"/>
    <w:rsid w:val="009F651C"/>
    <w:rsid w:val="00A03098"/>
    <w:rsid w:val="00A0561E"/>
    <w:rsid w:val="00A2394F"/>
    <w:rsid w:val="00A270BC"/>
    <w:rsid w:val="00A3732E"/>
    <w:rsid w:val="00A471FD"/>
    <w:rsid w:val="00A53085"/>
    <w:rsid w:val="00AA59BC"/>
    <w:rsid w:val="00AC0709"/>
    <w:rsid w:val="00AF5B67"/>
    <w:rsid w:val="00B12F50"/>
    <w:rsid w:val="00B33EDC"/>
    <w:rsid w:val="00B372D6"/>
    <w:rsid w:val="00B55167"/>
    <w:rsid w:val="00B56C68"/>
    <w:rsid w:val="00B57BB7"/>
    <w:rsid w:val="00B655A0"/>
    <w:rsid w:val="00B659F1"/>
    <w:rsid w:val="00B73108"/>
    <w:rsid w:val="00B821CD"/>
    <w:rsid w:val="00B85E8F"/>
    <w:rsid w:val="00BB2EB9"/>
    <w:rsid w:val="00BC0AC2"/>
    <w:rsid w:val="00BD0C39"/>
    <w:rsid w:val="00BE5799"/>
    <w:rsid w:val="00BF1148"/>
    <w:rsid w:val="00C04A32"/>
    <w:rsid w:val="00C12E1B"/>
    <w:rsid w:val="00C14209"/>
    <w:rsid w:val="00C155FD"/>
    <w:rsid w:val="00C16491"/>
    <w:rsid w:val="00C170D0"/>
    <w:rsid w:val="00C2118F"/>
    <w:rsid w:val="00C523FB"/>
    <w:rsid w:val="00C5319B"/>
    <w:rsid w:val="00C53A3D"/>
    <w:rsid w:val="00C61B02"/>
    <w:rsid w:val="00C77657"/>
    <w:rsid w:val="00C94E0D"/>
    <w:rsid w:val="00CB7987"/>
    <w:rsid w:val="00CC1118"/>
    <w:rsid w:val="00CF7165"/>
    <w:rsid w:val="00D012BC"/>
    <w:rsid w:val="00D0179E"/>
    <w:rsid w:val="00D03A2C"/>
    <w:rsid w:val="00D1154B"/>
    <w:rsid w:val="00D25946"/>
    <w:rsid w:val="00D36423"/>
    <w:rsid w:val="00D501EA"/>
    <w:rsid w:val="00D5793C"/>
    <w:rsid w:val="00D6048B"/>
    <w:rsid w:val="00D60B48"/>
    <w:rsid w:val="00D67CFB"/>
    <w:rsid w:val="00D75919"/>
    <w:rsid w:val="00DA5598"/>
    <w:rsid w:val="00DA7F61"/>
    <w:rsid w:val="00DB6252"/>
    <w:rsid w:val="00DC6955"/>
    <w:rsid w:val="00DD6D86"/>
    <w:rsid w:val="00DF5296"/>
    <w:rsid w:val="00E12D2B"/>
    <w:rsid w:val="00E13BC0"/>
    <w:rsid w:val="00E14879"/>
    <w:rsid w:val="00E15642"/>
    <w:rsid w:val="00E319A4"/>
    <w:rsid w:val="00E9225A"/>
    <w:rsid w:val="00E94B90"/>
    <w:rsid w:val="00EB1492"/>
    <w:rsid w:val="00EB4E9E"/>
    <w:rsid w:val="00ED2C50"/>
    <w:rsid w:val="00ED46F5"/>
    <w:rsid w:val="00EE4FAD"/>
    <w:rsid w:val="00EF1EF2"/>
    <w:rsid w:val="00F03AD6"/>
    <w:rsid w:val="00F04E03"/>
    <w:rsid w:val="00F12F0D"/>
    <w:rsid w:val="00F208A9"/>
    <w:rsid w:val="00F32E05"/>
    <w:rsid w:val="00F52331"/>
    <w:rsid w:val="00F55E85"/>
    <w:rsid w:val="00F6542B"/>
    <w:rsid w:val="00F832BA"/>
    <w:rsid w:val="00FA15B1"/>
    <w:rsid w:val="00FA54B2"/>
    <w:rsid w:val="00FB04AB"/>
    <w:rsid w:val="00FB4037"/>
    <w:rsid w:val="00FC01B8"/>
    <w:rsid w:val="00FC3BDF"/>
    <w:rsid w:val="00FC63D3"/>
    <w:rsid w:val="00FD4442"/>
    <w:rsid w:val="00FD6418"/>
    <w:rsid w:val="00FD6E8C"/>
    <w:rsid w:val="00FD7469"/>
    <w:rsid w:val="00FE2507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969418"/>
  <w15:docId w15:val="{00894B06-B8B1-47BD-9C47-92759C0B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,Hoofdstuk,Section Heading,sectionHeading,hoofdstuk,hfd + Justified,Left:  0 mm,First line:  0 mm + Justified...,Hoofdstuk nummer"/>
    <w:basedOn w:val="Standaard"/>
    <w:next w:val="Standaard"/>
    <w:link w:val="Kop1Char"/>
    <w:uiPriority w:val="9"/>
    <w:qFormat/>
    <w:rsid w:val="00FE2507"/>
    <w:pPr>
      <w:keepNext/>
      <w:numPr>
        <w:numId w:val="1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,Bijlage,Reset numbering,paragraaf,paragraafnummer,h2,H2,Heading 2 Hidden,Level 2 Topic Heading,...t,..."/>
    <w:basedOn w:val="Standaard"/>
    <w:next w:val="Standaard"/>
    <w:link w:val="Kop2Char"/>
    <w:uiPriority w:val="9"/>
    <w:qFormat/>
    <w:rsid w:val="00FE2507"/>
    <w:pPr>
      <w:keepNext/>
      <w:numPr>
        <w:ilvl w:val="1"/>
        <w:numId w:val="1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,Voorwoord,Level 1 - 1,Sub-paragraaf,subparagraaf + Voor:  0 pt + Voor: ...,subparagraaf,H3,h3"/>
    <w:basedOn w:val="Standaard"/>
    <w:next w:val="Standaard"/>
    <w:qFormat/>
    <w:rsid w:val="00FE2507"/>
    <w:pPr>
      <w:keepNext/>
      <w:numPr>
        <w:ilvl w:val="2"/>
        <w:numId w:val="1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aliases w:val="Level 2 - a"/>
    <w:basedOn w:val="Standaard"/>
    <w:next w:val="Standaard"/>
    <w:qFormat/>
    <w:rsid w:val="00FE250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Level 3 - i"/>
    <w:basedOn w:val="Standaard"/>
    <w:next w:val="Standaard"/>
    <w:qFormat/>
    <w:rsid w:val="00FE250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E250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E250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E250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E250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2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3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4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5"/>
      </w:numPr>
    </w:pPr>
  </w:style>
  <w:style w:type="paragraph" w:styleId="Inhopg1">
    <w:name w:val="toc 1"/>
    <w:basedOn w:val="Standaard"/>
    <w:next w:val="Standaard"/>
    <w:autoRedefine/>
    <w:uiPriority w:val="39"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uiPriority w:val="39"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lijstStijl,Opsomblokjes en substreepjes"/>
    <w:basedOn w:val="Standaard"/>
    <w:link w:val="LijstalineaChar"/>
    <w:uiPriority w:val="34"/>
    <w:qFormat/>
    <w:rsid w:val="00842C50"/>
    <w:pPr>
      <w:ind w:left="720"/>
      <w:contextualSpacing/>
    </w:pPr>
  </w:style>
  <w:style w:type="character" w:customStyle="1" w:styleId="LijstalineaChar">
    <w:name w:val="Lijstalinea Char"/>
    <w:aliases w:val="lijstStijl Char,Opsomblokjes en substreepjes Char"/>
    <w:basedOn w:val="Standaardalinea-lettertype"/>
    <w:link w:val="Lijstalinea"/>
    <w:uiPriority w:val="34"/>
    <w:locked/>
    <w:rsid w:val="0021083E"/>
  </w:style>
  <w:style w:type="paragraph" w:styleId="Koptekst">
    <w:name w:val="header"/>
    <w:basedOn w:val="Standaard"/>
    <w:link w:val="KoptekstChar"/>
    <w:uiPriority w:val="99"/>
    <w:unhideWhenUsed/>
    <w:rsid w:val="0021083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1083E"/>
  </w:style>
  <w:style w:type="paragraph" w:styleId="Voettekst">
    <w:name w:val="footer"/>
    <w:basedOn w:val="Standaard"/>
    <w:link w:val="VoettekstChar"/>
    <w:uiPriority w:val="99"/>
    <w:unhideWhenUsed/>
    <w:rsid w:val="0021083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1083E"/>
  </w:style>
  <w:style w:type="paragraph" w:styleId="Revisie">
    <w:name w:val="Revision"/>
    <w:hidden/>
    <w:uiPriority w:val="99"/>
    <w:semiHidden/>
    <w:rsid w:val="00E13BC0"/>
    <w:pPr>
      <w:spacing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13B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3BC0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E13BC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13BC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13BC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13BC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13BC0"/>
    <w:rPr>
      <w:b/>
      <w:bCs/>
      <w:sz w:val="20"/>
      <w:szCs w:val="20"/>
    </w:rPr>
  </w:style>
  <w:style w:type="paragraph" w:customStyle="1" w:styleId="Default">
    <w:name w:val="Default"/>
    <w:rsid w:val="000D5B39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  <w:style w:type="paragraph" w:customStyle="1" w:styleId="CalibriKop1">
    <w:name w:val="Calibri Kop 1"/>
    <w:basedOn w:val="Kop1"/>
    <w:rsid w:val="009A57DE"/>
    <w:pPr>
      <w:numPr>
        <w:numId w:val="7"/>
      </w:numPr>
      <w:spacing w:after="0" w:line="540" w:lineRule="atLeast"/>
      <w:jc w:val="both"/>
    </w:pPr>
    <w:rPr>
      <w:rFonts w:ascii="Calibri" w:hAnsi="Calibri" w:cs="Times New Roman"/>
      <w:spacing w:val="10"/>
      <w:sz w:val="40"/>
      <w:szCs w:val="40"/>
      <w:lang w:val="x-none" w:eastAsia="x-none"/>
    </w:rPr>
  </w:style>
  <w:style w:type="paragraph" w:customStyle="1" w:styleId="CalibriKop2">
    <w:name w:val="Calibri Kop 2"/>
    <w:basedOn w:val="Kop2"/>
    <w:link w:val="CalibriKop2Char"/>
    <w:qFormat/>
    <w:rsid w:val="009A57DE"/>
    <w:pPr>
      <w:numPr>
        <w:numId w:val="7"/>
      </w:numPr>
      <w:suppressAutoHyphens/>
      <w:spacing w:before="240" w:after="120" w:line="270" w:lineRule="atLeast"/>
      <w:jc w:val="both"/>
    </w:pPr>
    <w:rPr>
      <w:rFonts w:ascii="Calibri" w:hAnsi="Calibri" w:cs="Times New Roman"/>
      <w:sz w:val="28"/>
      <w:lang w:val="x-none" w:eastAsia="x-none"/>
    </w:rPr>
  </w:style>
  <w:style w:type="paragraph" w:customStyle="1" w:styleId="CalibriKop3">
    <w:name w:val="Calibri Kop 3"/>
    <w:basedOn w:val="CalibriKop2"/>
    <w:qFormat/>
    <w:rsid w:val="009A57DE"/>
    <w:pPr>
      <w:numPr>
        <w:ilvl w:val="2"/>
      </w:numPr>
    </w:pPr>
  </w:style>
  <w:style w:type="character" w:customStyle="1" w:styleId="CalibriKop2Char">
    <w:name w:val="Calibri Kop 2 Char"/>
    <w:link w:val="CalibriKop2"/>
    <w:rsid w:val="009A57DE"/>
    <w:rPr>
      <w:rFonts w:ascii="Calibri" w:hAnsi="Calibri"/>
      <w:b/>
      <w:bCs/>
      <w:iCs/>
      <w:sz w:val="28"/>
      <w:szCs w:val="28"/>
      <w:lang w:val="x-none" w:eastAsia="x-none"/>
    </w:rPr>
  </w:style>
  <w:style w:type="paragraph" w:customStyle="1" w:styleId="ArialKop2">
    <w:name w:val="Arial Kop 2"/>
    <w:basedOn w:val="CalibriKop2"/>
    <w:qFormat/>
    <w:rsid w:val="009A57DE"/>
    <w:pPr>
      <w:tabs>
        <w:tab w:val="num" w:pos="993"/>
      </w:tabs>
    </w:pPr>
    <w:rPr>
      <w:rFonts w:ascii="Arial" w:hAnsi="Arial"/>
    </w:rPr>
  </w:style>
  <w:style w:type="paragraph" w:customStyle="1" w:styleId="ArialKop1">
    <w:name w:val="Arial Kop 1"/>
    <w:basedOn w:val="CalibriKop1"/>
    <w:qFormat/>
    <w:rsid w:val="009A57DE"/>
    <w:pPr>
      <w:tabs>
        <w:tab w:val="clear" w:pos="1000"/>
        <w:tab w:val="num" w:pos="993"/>
      </w:tabs>
    </w:pPr>
  </w:style>
  <w:style w:type="paragraph" w:customStyle="1" w:styleId="Tabelnormaal">
    <w:name w:val="Tabelnormaal"/>
    <w:basedOn w:val="Standaard"/>
    <w:rsid w:val="009A57DE"/>
    <w:pPr>
      <w:autoSpaceDE w:val="0"/>
      <w:autoSpaceDN w:val="0"/>
      <w:adjustRightInd w:val="0"/>
      <w:spacing w:after="60" w:line="270" w:lineRule="atLeast"/>
      <w:jc w:val="both"/>
    </w:pPr>
    <w:rPr>
      <w:rFonts w:ascii="Arial" w:hAnsi="Arial" w:cs="Arial"/>
      <w:color w:val="000000"/>
      <w:sz w:val="16"/>
      <w:szCs w:val="20"/>
    </w:rPr>
  </w:style>
  <w:style w:type="paragraph" w:customStyle="1" w:styleId="kopvoorblad">
    <w:name w:val="kop voorblad"/>
    <w:basedOn w:val="Koptekst"/>
    <w:rsid w:val="009A57DE"/>
    <w:pPr>
      <w:tabs>
        <w:tab w:val="clear" w:pos="4513"/>
        <w:tab w:val="clear" w:pos="9026"/>
      </w:tabs>
      <w:spacing w:after="120" w:line="312" w:lineRule="auto"/>
      <w:ind w:left="737"/>
      <w:jc w:val="center"/>
    </w:pPr>
    <w:rPr>
      <w:rFonts w:ascii="Arial" w:hAnsi="Arial"/>
      <w:b/>
      <w:sz w:val="44"/>
      <w:szCs w:val="24"/>
    </w:rPr>
  </w:style>
  <w:style w:type="table" w:styleId="Tabelraster">
    <w:name w:val="Table Grid"/>
    <w:basedOn w:val="Standaardtabel"/>
    <w:uiPriority w:val="39"/>
    <w:rsid w:val="004F68A2"/>
    <w:pPr>
      <w:spacing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02-tussenkop">
    <w:name w:val="K02-tussenkop"/>
    <w:next w:val="Standaard"/>
    <w:qFormat/>
    <w:rsid w:val="00BB2EB9"/>
    <w:pPr>
      <w:spacing w:before="280"/>
    </w:pPr>
    <w:rPr>
      <w:rFonts w:ascii="Verdana" w:eastAsia="Calibri" w:hAnsi="Verdana"/>
      <w:b/>
      <w:sz w:val="24"/>
      <w:szCs w:val="22"/>
      <w:lang w:eastAsia="en-US"/>
    </w:rPr>
  </w:style>
  <w:style w:type="character" w:customStyle="1" w:styleId="Kop1Char">
    <w:name w:val="Kop 1 Char"/>
    <w:aliases w:val="Hoofdstuktitel Char,Hoofdstuk Char,Section Heading Char,sectionHeading Char,hoofdstuk Char,hfd + Justified Char,Left:  0 mm Char,First line:  0 mm + Justified... Char,Hoofdstuk nummer Char"/>
    <w:link w:val="Kop1"/>
    <w:uiPriority w:val="9"/>
    <w:locked/>
    <w:rsid w:val="008761AD"/>
    <w:rPr>
      <w:rFonts w:cs="Arial"/>
      <w:b/>
      <w:bCs/>
      <w:sz w:val="42"/>
      <w:szCs w:val="32"/>
    </w:rPr>
  </w:style>
  <w:style w:type="paragraph" w:customStyle="1" w:styleId="Opmaakprofiel1">
    <w:name w:val="Opmaakprofiel1"/>
    <w:basedOn w:val="Kop2"/>
    <w:rsid w:val="008761AD"/>
    <w:pPr>
      <w:keepLines/>
      <w:numPr>
        <w:ilvl w:val="0"/>
        <w:numId w:val="0"/>
      </w:numPr>
      <w:tabs>
        <w:tab w:val="num" w:pos="454"/>
      </w:tabs>
      <w:spacing w:before="0" w:after="0" w:line="360" w:lineRule="atLeast"/>
      <w:ind w:left="454" w:hanging="227"/>
    </w:pPr>
    <w:rPr>
      <w:rFonts w:cs="Times New Roman"/>
      <w:iCs w:val="0"/>
      <w:sz w:val="28"/>
      <w:szCs w:val="26"/>
      <w:lang w:eastAsia="en-US"/>
    </w:rPr>
  </w:style>
  <w:style w:type="paragraph" w:customStyle="1" w:styleId="Staandaardnummer">
    <w:name w:val="Staandaard + nummer"/>
    <w:basedOn w:val="Standaard"/>
    <w:next w:val="Standaard"/>
    <w:qFormat/>
    <w:rsid w:val="008761AD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cs="Verdana"/>
      <w:sz w:val="20"/>
      <w:szCs w:val="16"/>
      <w:lang w:eastAsia="en-US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F3380"/>
    <w:pPr>
      <w:keepNext w:val="0"/>
      <w:numPr>
        <w:numId w:val="0"/>
      </w:numPr>
      <w:spacing w:before="480" w:after="0" w:line="276" w:lineRule="auto"/>
      <w:outlineLvl w:val="9"/>
    </w:pPr>
    <w:rPr>
      <w:rFonts w:asciiTheme="minorHAnsi" w:eastAsia="MS Mincho" w:hAnsiTheme="minorHAnsi" w:cstheme="minorBidi"/>
      <w:b w:val="0"/>
      <w:sz w:val="22"/>
      <w:szCs w:val="28"/>
      <w:lang w:eastAsia="en-US"/>
    </w:rPr>
  </w:style>
  <w:style w:type="paragraph" w:styleId="Inhopg4">
    <w:name w:val="toc 4"/>
    <w:basedOn w:val="Standaard"/>
    <w:next w:val="Standaard"/>
    <w:autoRedefine/>
    <w:uiPriority w:val="39"/>
    <w:unhideWhenUsed/>
    <w:rsid w:val="007F3380"/>
    <w:pPr>
      <w:spacing w:line="240" w:lineRule="auto"/>
      <w:ind w:left="720"/>
    </w:pPr>
    <w:rPr>
      <w:rFonts w:asciiTheme="minorHAnsi" w:eastAsia="MS Mincho" w:hAnsiTheme="minorHAnsi" w:cstheme="minorBidi"/>
      <w:sz w:val="20"/>
      <w:szCs w:val="20"/>
      <w:lang w:val="en-US" w:eastAsia="en-US"/>
    </w:rPr>
  </w:style>
  <w:style w:type="paragraph" w:styleId="Inhopg5">
    <w:name w:val="toc 5"/>
    <w:basedOn w:val="Standaard"/>
    <w:next w:val="Standaard"/>
    <w:autoRedefine/>
    <w:uiPriority w:val="39"/>
    <w:unhideWhenUsed/>
    <w:rsid w:val="007F3380"/>
    <w:pPr>
      <w:spacing w:line="240" w:lineRule="auto"/>
      <w:ind w:left="960"/>
    </w:pPr>
    <w:rPr>
      <w:rFonts w:asciiTheme="minorHAnsi" w:eastAsia="MS Mincho" w:hAnsiTheme="minorHAnsi" w:cstheme="minorBidi"/>
      <w:sz w:val="20"/>
      <w:szCs w:val="20"/>
      <w:lang w:val="en-US" w:eastAsia="en-US"/>
    </w:rPr>
  </w:style>
  <w:style w:type="paragraph" w:styleId="Inhopg6">
    <w:name w:val="toc 6"/>
    <w:basedOn w:val="Standaard"/>
    <w:next w:val="Standaard"/>
    <w:autoRedefine/>
    <w:uiPriority w:val="39"/>
    <w:unhideWhenUsed/>
    <w:rsid w:val="007F3380"/>
    <w:pPr>
      <w:spacing w:line="240" w:lineRule="auto"/>
      <w:ind w:left="1200"/>
    </w:pPr>
    <w:rPr>
      <w:rFonts w:asciiTheme="minorHAnsi" w:eastAsia="MS Mincho" w:hAnsiTheme="minorHAnsi" w:cstheme="minorBidi"/>
      <w:sz w:val="20"/>
      <w:szCs w:val="20"/>
      <w:lang w:val="en-US" w:eastAsia="en-US"/>
    </w:rPr>
  </w:style>
  <w:style w:type="paragraph" w:styleId="Inhopg7">
    <w:name w:val="toc 7"/>
    <w:basedOn w:val="Standaard"/>
    <w:next w:val="Standaard"/>
    <w:autoRedefine/>
    <w:uiPriority w:val="39"/>
    <w:unhideWhenUsed/>
    <w:rsid w:val="007F3380"/>
    <w:pPr>
      <w:spacing w:line="240" w:lineRule="auto"/>
      <w:ind w:left="1440"/>
    </w:pPr>
    <w:rPr>
      <w:rFonts w:asciiTheme="minorHAnsi" w:eastAsia="MS Mincho" w:hAnsiTheme="minorHAnsi" w:cstheme="minorBidi"/>
      <w:sz w:val="20"/>
      <w:szCs w:val="20"/>
      <w:lang w:val="en-US" w:eastAsia="en-US"/>
    </w:rPr>
  </w:style>
  <w:style w:type="paragraph" w:styleId="Inhopg8">
    <w:name w:val="toc 8"/>
    <w:basedOn w:val="Standaard"/>
    <w:next w:val="Standaard"/>
    <w:autoRedefine/>
    <w:uiPriority w:val="39"/>
    <w:unhideWhenUsed/>
    <w:rsid w:val="007F3380"/>
    <w:pPr>
      <w:spacing w:line="240" w:lineRule="auto"/>
      <w:ind w:left="1680"/>
    </w:pPr>
    <w:rPr>
      <w:rFonts w:asciiTheme="minorHAnsi" w:eastAsia="MS Mincho" w:hAnsiTheme="minorHAnsi" w:cstheme="minorBidi"/>
      <w:sz w:val="20"/>
      <w:szCs w:val="20"/>
      <w:lang w:val="en-US" w:eastAsia="en-US"/>
    </w:rPr>
  </w:style>
  <w:style w:type="paragraph" w:styleId="Inhopg9">
    <w:name w:val="toc 9"/>
    <w:basedOn w:val="Standaard"/>
    <w:next w:val="Standaard"/>
    <w:autoRedefine/>
    <w:uiPriority w:val="39"/>
    <w:unhideWhenUsed/>
    <w:rsid w:val="007F3380"/>
    <w:pPr>
      <w:spacing w:line="240" w:lineRule="auto"/>
      <w:ind w:left="1920"/>
    </w:pPr>
    <w:rPr>
      <w:rFonts w:asciiTheme="minorHAnsi" w:eastAsia="MS Mincho" w:hAnsiTheme="minorHAnsi" w:cstheme="minorBidi"/>
      <w:sz w:val="20"/>
      <w:szCs w:val="20"/>
      <w:lang w:val="en-US" w:eastAsia="en-US"/>
    </w:rPr>
  </w:style>
  <w:style w:type="character" w:styleId="Hyperlink">
    <w:name w:val="Hyperlink"/>
    <w:basedOn w:val="Standaardalinea-lettertype"/>
    <w:uiPriority w:val="99"/>
    <w:unhideWhenUsed/>
    <w:rsid w:val="007F3380"/>
    <w:rPr>
      <w:color w:val="0000FF" w:themeColor="hyperlink"/>
      <w:u w:val="single"/>
    </w:rPr>
  </w:style>
  <w:style w:type="character" w:customStyle="1" w:styleId="Kop2Char">
    <w:name w:val="Kop 2 Char"/>
    <w:aliases w:val="Paragraaf Char,Bijlage Char,Reset numbering Char,paragraaf Char,paragraafnummer Char,h2 Char,H2 Char,Heading 2 Hidden Char,Level 2 Topic Heading Char,...t Char,... Char"/>
    <w:basedOn w:val="Standaardalinea-lettertype"/>
    <w:link w:val="Kop2"/>
    <w:uiPriority w:val="9"/>
    <w:rsid w:val="007F3380"/>
    <w:rPr>
      <w:rFonts w:cs="Arial"/>
      <w:b/>
      <w:bCs/>
      <w:iCs/>
      <w:sz w:val="26"/>
      <w:szCs w:val="28"/>
    </w:rPr>
  </w:style>
  <w:style w:type="character" w:customStyle="1" w:styleId="Crossreference">
    <w:name w:val="Cross reference"/>
    <w:basedOn w:val="Standaardalinea-lettertype"/>
    <w:uiPriority w:val="1"/>
    <w:qFormat/>
    <w:rsid w:val="007F3380"/>
    <w:rPr>
      <w:color w:val="4BACC6" w:themeColor="accent5"/>
      <w:u w:val="single" w:color="4BACC6" w:themeColor="accent5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F33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0B86-1FF6-409F-9EBC-A13F09AC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Amsterdam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Wiese, Marco</dc:creator>
  <cp:lastModifiedBy>Ju, Michel</cp:lastModifiedBy>
  <cp:revision>2</cp:revision>
  <dcterms:created xsi:type="dcterms:W3CDTF">2021-05-17T15:27:00Z</dcterms:created>
  <dcterms:modified xsi:type="dcterms:W3CDTF">2021-05-17T15:27:00Z</dcterms:modified>
</cp:coreProperties>
</file>